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3957877" name="b74f9d30-28f6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664192" name="b74f9d30-28f6-11f1-a438-65d8134f73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536685" name="a8a3c21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607313" name="a8a3c210-28fc-11f1-a438-65d8134f73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8346536" name="5c2a77c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562145" name="5c2a77c0-28fd-11f1-a438-65d8134f731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0516173" name="faa270f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775538" name="faa270f0-28fe-11f1-a438-65d8134f731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0569659" name="f2b29f4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98444" name="f2b29f40-28ff-11f1-a438-65d8134f731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901980" name="80c355e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289554" name="80c355e0-2900-11f1-a438-65d8134f7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120969" name="97164040-2901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32946" name="97164040-2901-11f1-a438-65d8134f731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444702" name="38beac5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829657" name="38beac50-2918-11f1-a438-65d8134f73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574059" name="70956c7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363120" name="70956c70-28f7-11f1-a438-65d8134f731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2804059" name="c0e8d4f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560766" name="c0e8d4f0-28fc-11f1-a438-65d8134f731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8491397" name="78f4768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545980" name="78f47680-28fd-11f1-a438-65d8134f73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174075" name="0bb276a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87069" name="0bb276a0-2900-11f1-a438-65d8134f731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899645" name="9a1b867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861067" name="9a1b8670-2900-11f1-a438-65d8134f73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602249" name="680a64d0-28fb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2056" name="680a64d0-28fb-11f1-a438-65d8134f73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258567" name="59ad264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271420" name="59ad2640-28fe-11f1-a438-65d8134f73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1045978" name="3f83190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521832" name="3f831900-28f9-11f1-a438-65d8134f731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636636" name="d869dbe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535877" name="d869dbe0-28f9-11f1-a438-65d8134f731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198151" name="75a74eb0-28fa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67838" name="75a74eb0-28fa-11f1-a438-65d8134f73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059786" name="13605d5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758808" name="13605d50-28ff-11f1-a438-65d8134f731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7448469" name="7d5e6e1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424538" name="7d5e6e10-2902-11f1-a438-65d8134f731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8374436" name="75e6e990-291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69457" name="75e6e990-2917-11f1-a438-65d8134f731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460534" name="041eb03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143207" name="041eb030-2918-11f1-a438-65d8134f73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727065" name="9cdfc5a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611647" name="9cdfc5a0-28f7-11f1-a438-65d8134f731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757801" name="f6315f6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818961" name="f6315f60-28f7-11f1-a438-65d8134f731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7454242" name="7f5ac20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735660" name="7f5ac200-28fc-11f1-a438-65d8134f73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1989948" name="3aaa3630-28f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61732" name="3aaa3630-28f8-11f1-a438-65d8134f731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3133653" name="b04c3c7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62859" name="b04c3c70-28f9-11f1-a438-65d8134f73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1202353" name="7eb1a96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741122" name="7eb1a960-28ff-11f1-a438-65d8134f73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3574231" name="1fbfac3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66557" name="1fbfac30-2900-11f1-a438-65d8134f731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5233279" name="207b492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984256" name="207b4920-2902-11f1-a438-65d8134f731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5347758" name="39c60c3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186240" name="39c60c30-2902-11f1-a438-65d8134f731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4660975" name="22d37580-28f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296223" name="22d37580-28f8-11f1-a438-65d8134f731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Haldenstrasse 26, 9327 Tübach</w:t>
          </w:r>
        </w:p>
        <w:p>
          <w:pPr>
            <w:spacing w:before="0" w:after="0"/>
          </w:pPr>
          <w:r>
            <w:t>808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